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Оториноларингология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04:16 МСК · База обновлена: 22.08.2026, 17:42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Оториноларингология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30 лет обратился к врачу-оториноларингологу.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затруднение носового дыхания,</w:t>
      </w:r>
    </w:p>
    <w:p>
      <w:pPr>
        <w:spacing w:after="58"/>
      </w:pPr>
      <w:r>
        <w:rPr>
          <w:b w:val="0"/>
          <w:i w:val="0"/>
        </w:rPr>
        <w:t>* нарушение обоняния,</w:t>
      </w:r>
    </w:p>
    <w:p>
      <w:pPr>
        <w:spacing w:after="58"/>
      </w:pPr>
      <w:r>
        <w:rPr>
          <w:b w:val="0"/>
          <w:i w:val="0"/>
        </w:rPr>
        <w:t>* слизистые выделения из носа,</w:t>
      </w:r>
    </w:p>
    <w:p>
      <w:pPr>
        <w:spacing w:after="58"/>
      </w:pPr>
      <w:r>
        <w:rPr>
          <w:b w:val="0"/>
          <w:i w:val="0"/>
        </w:rPr>
        <w:t>* гнусавый голос.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больным в течение 2 лет, когда появились указанные жалобы.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 отрицает.</w:t>
      </w:r>
    </w:p>
    <w:p>
      <w:pPr>
        <w:spacing w:after="58"/>
      </w:pPr>
      <w:r>
        <w:rPr>
          <w:b w:val="0"/>
          <w:i w:val="0"/>
        </w:rPr>
        <w:t>* Не курит, алкоголем не злоупотребляет.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имел.</w:t>
      </w:r>
    </w:p>
    <w:p>
      <w:pPr>
        <w:spacing w:after="58"/>
      </w:pPr>
      <w:r>
        <w:rPr>
          <w:b w:val="0"/>
          <w:i w:val="0"/>
        </w:rPr>
        <w:t>* Аллергических реакций не было.</w:t>
      </w:r>
    </w:p>
    <w:p>
      <w:pPr>
        <w:spacing w:after="58"/>
      </w:pPr>
      <w:r>
        <w:rPr>
          <w:b w:val="0"/>
          <w:i w:val="0"/>
        </w:rPr>
        <w:t>* Отец и мать здоровы.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удовлетворительное. Рост 175 см, масса тела 72 кг.</w:t>
      </w:r>
    </w:p>
    <w:p>
      <w:pPr>
        <w:spacing w:after="58"/>
      </w:pPr>
      <w:r>
        <w:rPr>
          <w:b w:val="0"/>
          <w:i w:val="0"/>
        </w:rPr>
        <w:t>Объективно: в ушах, зеве, глотке, гортани патологических изменений не определяется. При риноскопии: носовое дыхание затруднено. Слизистая оболочка розовая, влажная, умеренно отечная. Нижние носовые раковины набухшие. В общем носовом ходе с двух сторон визуализируются округлые образования белесоватого цвета, легко смещаемые.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постановки диагноза рекомендуется выполнить инструментальные методы обследования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рентгенографию носа и околоносовых пазух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ультразвуковое исследование околоносовых пазух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рентгенографию носоглотки в боковой проекции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бактериологическое исследование отделяемого из носа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переднюю риноскопию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компьютерную томографию околоносовых пазух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5 - переднюю риноскопию</w:t>
      </w:r>
      <w:r>
        <w:br/>
      </w:r>
      <w:r>
        <w:rPr>
          <w:b/>
          <w:i w:val="0"/>
        </w:rPr>
        <w:t>6 - компьютерную томографию околоносовых пазух</w:t>
      </w:r>
    </w:p>
    <w:p>
      <w:pPr>
        <w:spacing w:after="58"/>
      </w:pPr>
      <w:r>
        <w:rPr>
          <w:b w:val="0"/>
          <w:i w:val="0"/>
        </w:rPr>
        <w:t>При передней риноскопии оценивают степень обтурации общих и средних носовых ходов полипозной тканью, наличие отделяемого и выраженность отека слизистой оболочки.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Полипозный риносинусит, 2024 г.</w:t>
        </w:r>
      </w:hyperlink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Уточняет распространенность полипозного процесса, наличие дефектов или аномалий внутриносовых структур, а также мультиспиральная КТ с мультипланарной реконструкцией (аксиальная, фронтальная и сагиттальная проекции).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Полипозный риносинусит, 2024 г.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постановки диагноза необходимо выполнить лабораторное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полипозной ткани на содержание Ig 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полипозной ткани, гистологическое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слизи полости носа, цитологическое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образования на эозинофильную инфильтрацию эпителия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полипозной ткани, гистологическое</w:t>
      </w:r>
    </w:p>
    <w:p>
      <w:pPr>
        <w:spacing w:after="58"/>
      </w:pPr>
      <w:r>
        <w:rPr>
          <w:b w:val="0"/>
          <w:i w:val="0"/>
        </w:rPr>
        <w:t>Рекомендовано проведение гистологического исследования полипозной ткани.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Полипозный риносинусит, 2024 г.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 xml:space="preserve">Полип полости носа состоит из </w:t>
      </w:r>
      <w:r>
        <w:rPr>
          <w:b w:val="0"/>
          <w:i w:val="0"/>
        </w:rPr>
        <w:t>_________________________</w:t>
      </w:r>
      <w:r>
        <w:rPr>
          <w:b w:val="0"/>
          <w:i w:val="0"/>
        </w:rPr>
        <w:t xml:space="preserve"> эпителия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поврежденного, метаплазированного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переходного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однослойного цилиндрического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многослойного плоского, ороговевающего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поврежденного, метаплазированного</w:t>
      </w:r>
    </w:p>
    <w:p>
      <w:pPr>
        <w:spacing w:after="58"/>
      </w:pPr>
      <w:r>
        <w:rPr>
          <w:b w:val="0"/>
          <w:i w:val="0"/>
        </w:rPr>
        <w:t>С гистологической точки зрения носовой полип состоит из поврежденного, нередко метаплазированного эпителия, расположенного на утолщенной базальной мембране и отечной стромы, содержащей небольшое количество желез и сосудов и практически лишенной нервных окончаний.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Полипозный риносинусит, 2024 г.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Основным предполагаемым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Инородное тело полости носа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Аллергический ринит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Полип полости носа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Искривление перегородки носа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Полип полости носа</w:t>
      </w:r>
    </w:p>
    <w:p>
      <w:pPr>
        <w:spacing w:after="58"/>
      </w:pPr>
      <w:r>
        <w:rPr>
          <w:b w:val="0"/>
          <w:i w:val="0"/>
        </w:rPr>
        <w:t>Согласно современной международной позиции, все формы хронического риносинусита разделяют на хронический риносинусит без полипов (chronic rhinosinusitis without nasal polyps – CRSsNP) хронический риносинусит с полипами (chronic rhinosinusitis with nasal polyps – CRSwNP).</w:t>
      </w:r>
    </w:p>
    <w:p>
      <w:pPr>
        <w:spacing w:after="58"/>
      </w:pPr>
      <w:r>
        <w:rPr>
          <w:b w:val="0"/>
          <w:i w:val="0"/>
        </w:rPr>
        <w:t>В настоящий момент общепринятой классификации самого ПРС не существует. Ни один из предложенных вариантов не стал общепризнанным и не используется в рутинной клинической практике. Однако существует деление ПРС на основании гистологического строения полипов, особенностей клинических проявлений и возможных этиологических факторов.</w:t>
      </w:r>
    </w:p>
    <w:p>
      <w:pPr>
        <w:spacing w:after="58"/>
      </w:pPr>
      <w:r>
        <w:rPr>
          <w:b w:val="0"/>
          <w:i w:val="0"/>
        </w:rPr>
        <w:t>По гистологическому строению полипы делят на:</w:t>
      </w:r>
    </w:p>
    <w:p>
      <w:pPr>
        <w:spacing w:after="58"/>
      </w:pPr>
      <w:r>
        <w:rPr>
          <w:b w:val="0"/>
          <w:i w:val="0"/>
        </w:rPr>
        <w:t>* отечные, эозинофильные («аллергические»);</w:t>
      </w:r>
    </w:p>
    <w:p>
      <w:pPr>
        <w:spacing w:after="58"/>
      </w:pPr>
      <w:r>
        <w:rPr>
          <w:b w:val="0"/>
          <w:i w:val="0"/>
        </w:rPr>
        <w:t>* фиброзно-воспалительные (нейтрофильные);</w:t>
      </w:r>
    </w:p>
    <w:p>
      <w:pPr>
        <w:spacing w:after="58"/>
      </w:pPr>
      <w:r>
        <w:rPr>
          <w:b w:val="0"/>
          <w:i w:val="0"/>
        </w:rPr>
        <w:t>* железистые;</w:t>
      </w:r>
    </w:p>
    <w:p>
      <w:pPr>
        <w:spacing w:after="58"/>
      </w:pPr>
      <w:r>
        <w:rPr>
          <w:b w:val="0"/>
          <w:i w:val="0"/>
        </w:rPr>
        <w:t>* с атипией стромы.</w:t>
      </w:r>
    </w:p>
    <w:p>
      <w:pPr>
        <w:spacing w:after="58"/>
      </w:pPr>
      <w:r>
        <w:rPr>
          <w:b w:val="0"/>
          <w:i w:val="0"/>
        </w:rPr>
        <w:t>По этиопатогенетическому принципу Г.З. Пискунов [1] предложил классифицировать ПРС следующим образом:</w:t>
      </w:r>
    </w:p>
    <w:p>
      <w:pPr>
        <w:spacing w:after="58"/>
      </w:pPr>
      <w:r>
        <w:rPr>
          <w:b w:val="0"/>
          <w:i w:val="0"/>
        </w:rPr>
        <w:t>* полипоз в результате нарушения аэродинамики в полости носа и ОНП;</w:t>
      </w:r>
    </w:p>
    <w:p>
      <w:pPr>
        <w:spacing w:after="58"/>
      </w:pPr>
      <w:r>
        <w:rPr>
          <w:b w:val="0"/>
          <w:i w:val="0"/>
        </w:rPr>
        <w:t>* полипоз в результате хронического гнойного воспаления слизистой оболочки полости носа и ОНП;</w:t>
      </w:r>
    </w:p>
    <w:p>
      <w:pPr>
        <w:spacing w:after="58"/>
      </w:pPr>
      <w:r>
        <w:rPr>
          <w:b w:val="0"/>
          <w:i w:val="0"/>
        </w:rPr>
        <w:t>* полипоз в результате грибкового поражения слизистой оболочки ОНП;</w:t>
      </w:r>
    </w:p>
    <w:p>
      <w:pPr>
        <w:spacing w:after="58"/>
      </w:pPr>
      <w:r>
        <w:rPr>
          <w:b w:val="0"/>
          <w:i w:val="0"/>
        </w:rPr>
        <w:t>* полипоз в результате нарушения метаболизма арахидоновой кислоты;</w:t>
      </w:r>
    </w:p>
    <w:p>
      <w:pPr>
        <w:spacing w:after="58"/>
      </w:pPr>
      <w:r>
        <w:rPr>
          <w:b w:val="0"/>
          <w:i w:val="0"/>
        </w:rPr>
        <w:t>* полипоз при муковисцидозе, синдроме Картагенера.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Полипозный риносинусит, 2024 г.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Этиологически данная патология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является полиэтиологичным заболеванием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имеет генетическую предрасположенность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является бактериальным поражением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является вирусной болезнью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является полиэтиологичным заболеванием</w:t>
      </w:r>
    </w:p>
    <w:p>
      <w:pPr>
        <w:spacing w:after="58"/>
      </w:pPr>
      <w:r>
        <w:rPr>
          <w:b w:val="0"/>
          <w:i w:val="0"/>
        </w:rPr>
        <w:t>Единой теории этиопатогенеза на сегодняшний день не существует. С большой долей уверенности можно говорить, что ПРС является полиэтиологичным заболеванием. При этом существуют локальные, ограниченные только слизистой оболочкой околоносовых пазух (ОНП) и системные формы заболевания, при которых полипоз сочетается с бронхиальной астмой (БА), непереносимостью нестероидных противовоспалительных средств (НПВС) (aspirin exacerbated respiratory disease – AERD), муковисцидозом, синдромом Картагенера и др. Хотя убедительных доказательных данных на этот счет нет, генетическая предрасположенность к развитию ПРС не отвергается.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Полипозный риносинусит, 2024 г.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качестве стартовой терапии пациенту следует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противовирусную 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нестероидные противовоспалительные препараты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антибактериальную терапию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интраназальные глюкокортикостероиды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интраназальные глюкокортикостероиды</w:t>
      </w:r>
    </w:p>
    <w:p>
      <w:pPr>
        <w:spacing w:after="58"/>
      </w:pPr>
      <w:r>
        <w:rPr>
          <w:b w:val="0"/>
          <w:i w:val="0"/>
        </w:rPr>
        <w:t>Рекомендовано в качестве стартовой терапии использовать интраназальные глюкокортикостероиды.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Полипозный риносинусит, 2024 г.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 xml:space="preserve">В случае недостаточной эффективности терапии интраназальными глюкокортикостероидами, раннего рецидива полипозного процесса или при наличии противопоказаний к операции рекомендуется использование </w:t>
      </w:r>
      <w:r>
        <w:rPr>
          <w:b w:val="0"/>
          <w:i w:val="0"/>
        </w:rPr>
        <w:t>________________________________________</w:t>
      </w:r>
      <w:r>
        <w:rPr>
          <w:b w:val="0"/>
          <w:i w:val="0"/>
        </w:rPr>
        <w:t xml:space="preserve"> короткими курсами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антибактериальных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противовирусных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противовоспалительных препаратов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системных глюкокортикостероидов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системных глюкокортикостероидов</w:t>
      </w:r>
    </w:p>
    <w:p>
      <w:pPr>
        <w:spacing w:after="58"/>
      </w:pPr>
      <w:r>
        <w:rPr>
          <w:b w:val="0"/>
          <w:i w:val="0"/>
        </w:rPr>
        <w:t>Рекомендовано в случае недостаточной эффективности терапии ИнГКС, раннего рецидива полипозного процесса или при наличии противопоказаний к операции использовании системных ГКС короткими курсами.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Полипозный риносинусит, 2024 г.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Целью хирургического лечения у данного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удаление полипа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коррекция формы наружного носа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восстановление обоняния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коррекция носового клапана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удаление полипа</w:t>
      </w:r>
    </w:p>
    <w:p>
      <w:pPr>
        <w:spacing w:after="58"/>
      </w:pPr>
      <w:r>
        <w:rPr>
          <w:b w:val="0"/>
          <w:i w:val="0"/>
        </w:rPr>
        <w:t>Целью хирургического вмешательства в типичных случаях является удаление полипов, коррекция анатомических аномалий (деформация перегородки носа, гипертрофия носовых раковин и др.), ревизия и коррекция размеров соустьев ОНП, вскрытие и удаление клеток решетчатого лабиринта, пораженных полипозным процессом.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Полипозный риносинусит, 2024 г.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Данному пациенту рекомендуется хирургическое лечение в объеме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полипотомии с помощью петли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лазерной полипотомии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полипотомии шейвером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эндоскопической операции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эндоскопической операции</w:t>
      </w:r>
    </w:p>
    <w:p>
      <w:pPr>
        <w:spacing w:after="58"/>
      </w:pPr>
      <w:r>
        <w:rPr>
          <w:b w:val="0"/>
          <w:i w:val="0"/>
        </w:rPr>
        <w:t>Рекомендована функциональная эндоскопическая хирургия.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Полипозный риносинусит, 2024 г.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Основной задачей врача-оториноларинголога является проведение комплексного лечения, позволяющего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устранить сухость в полости носа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предотвратить развитие внутричерепных осложнений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продлить бессимптомный период полипозного риносинусита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сохранить носовое дыхание и обонятельные ощущения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продлить бессимптомный период полипозного риносинусита</w:t>
      </w:r>
    </w:p>
    <w:p>
      <w:pPr>
        <w:spacing w:after="58"/>
      </w:pPr>
      <w:r>
        <w:rPr>
          <w:b w:val="0"/>
          <w:i w:val="0"/>
        </w:rPr>
        <w:t>Основной задачей врача-оториноларинголога является проведение комплексного лечения, позволяющего продлить бессимптомный период полипозного риносинусита и улучшить качество жизни пациента. В некоторых случаях необходимы повторные и многократные щадящие эндоскопические вмешательства в полости носа и околоносовых пазухах. Пациентам с полипозным риносинуситом необходимо ежедневное применение местных гормональных препаратов, нередко пожизненное с небольшими перерывами.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Полипозный риносинусит, 2024 г.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послеоперационном периоде пациенту целесообразно проводить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наблюдение в отделении в течении 7 дней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туалет носа под эндоскопическим контролем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наблюдение в отделении в течении 14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промывание полости носа гипертоническими растворами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туалет носа под эндоскопическим контролем</w:t>
      </w:r>
    </w:p>
    <w:p>
      <w:pPr>
        <w:spacing w:after="58"/>
      </w:pPr>
      <w:r>
        <w:rPr>
          <w:b w:val="0"/>
          <w:i w:val="0"/>
        </w:rPr>
        <w:t>Рекомендовано проводить комплексную реабилитацию больных полипозным риносинуситом после эндоскопической полисинусотомии, включающую туалет носа под эндоскопический контролем орошение сосудосуживающими и антисептическими препаратами.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Полипозный риносинусит, 2024 г.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 xml:space="preserve">Пациенту рекомендуется явка на контрольный осмотр в течение первого года после операции через каждые </w:t>
      </w:r>
      <w:r>
        <w:rPr>
          <w:b w:val="0"/>
          <w:i w:val="0"/>
        </w:rPr>
        <w:t>________</w:t>
      </w:r>
      <w:r>
        <w:rPr>
          <w:b w:val="0"/>
          <w:i w:val="0"/>
        </w:rPr>
        <w:t xml:space="preserve"> месяца/ев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1-2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3-4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4 - 3-4</w:t>
      </w:r>
    </w:p>
    <w:p>
      <w:pPr>
        <w:spacing w:after="58"/>
      </w:pPr>
      <w:r>
        <w:rPr>
          <w:b w:val="0"/>
          <w:i w:val="0"/>
        </w:rPr>
        <w:t>Рекомендовано в течение первого года после операции проводить контрольные осмотры каждые 3-4 месяца.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Полипозный риносинусит, 2024 г.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p>
      <w:r>
        <w:br w:type="page"/>
      </w:r>
    </w:p>
    <w:p>
      <w:pPr>
        <w:pStyle w:val="Heading1"/>
      </w:pPr>
      <w:bookmarkStart w:id="18" w:name="case_0002"/>
      <w:r>
        <w:t>Ситуационная задача 0002</w:t>
      </w:r>
      <w:bookmarkEnd w:id="18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Оториноларингология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Девочка 12 лет на приеме у врача-оториноларинголога в поликлинике по месту жительства.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повышение температуры тела до 38,9℃, боль в горле при глотании, слабость, озноб в течение 2 дней.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Со слов пациентки, боль в горле около 3 дней, лечение самостоятельное НПВП (ибупрофен раз в сутки), полоскание горла растительными отварами.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Хронических заболеваний: нет. +</w:t>
        <w:br/>
        <w:t>Аллергическая реакция на пенициллины.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+</w:t>
        <w:br/>
        <w:t>Вес 45 кг, рост 139 см. +</w:t>
        <w:br/>
        <w:t>Температура тела 39,0℃. +</w:t>
        <w:br/>
        <w:t>Кожные покровы влажные. +</w:t>
        <w:br/>
        <w:t>АД 110/75 мм рт. ст. +</w:t>
        <w:br/>
        <w:t>Фарингоскопия: нёбные дужки гиперемированы, на нёбных миндалинах определяются множественные беловато-желтоватые, нечетко отграниченные, величиной с «просяное зерно» точки. Задняя стенка глотки гиперемирована. +</w:t>
        <w:br/>
        <w:t>Остальные ЛОР-органы без особенностей. +</w:t>
        <w:br/>
        <w:t>Регионарные лимфоузлы увеличены, при пальпации болезненные.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необходимому для постановки диагноза инструментальному методу обследования в данной клинической ситуации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УЗИ шейных узлов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рентгенографию отделов глотки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фарингоскопию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магнитно-резонансную томографию гортани и глотки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фарингоскопию</w:t>
      </w:r>
    </w:p>
    <w:p>
      <w:pPr>
        <w:spacing w:after="58"/>
      </w:pPr>
      <w:r>
        <w:rPr>
          <w:b w:val="0"/>
          <w:i w:val="0"/>
        </w:rPr>
        <w:t>В типичной ситуации наличие налетов на нёбных миндалинах, легко снимающихся шпателем, является основанием для постановки диагноза.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Клинические рекомендации Минздрава России. Острый тонзиллит и фарингит (Острый тонзиллофарингит), 2024 г.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 качестве дифференциальной диагностики вирусной и бактериальной этиологии заболевания пациентке рекомендовано выполнить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экспресс-диагностику с помощью тестов II поколения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ПЦР мазок из зева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развернутый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посев из зева на микрофлору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экспресс-диагностику с помощью тестов II поколения</w:t>
      </w:r>
    </w:p>
    <w:p>
      <w:pPr>
        <w:spacing w:after="58"/>
      </w:pPr>
      <w:r>
        <w:rPr>
          <w:b w:val="0"/>
          <w:i w:val="0"/>
        </w:rPr>
        <w:t>Экспресс-тестирование предполагает получение результата «у постели больного» в течение 5-15 минут. Анализ выполняется врачом и не требует наличия специальной лаборатории. Средние специфичность и чувствительность современных тест-систем составляют 94 и 97% соответственно. Подобные характеристики позволяют не рекомендовать дублирующее бактериологическое исследование при отрицательном результате экспресс-теста.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Клинические рекомендации Минздрава России. Острый тонзиллит и фарингит (Острый тонзиллофарингит), 2024 г.</w:t>
        </w:r>
      </w:hyperlink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основании данных анамнеза и данных инструментальных методов исследования данной пациентке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Острый тонзиллит, фолликулярная форма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Острый тонзиллофарингит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Мононуклеоз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Гнойно-некротическая ангина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Острый тонзиллит, фолликулярная форма</w:t>
      </w:r>
    </w:p>
    <w:p>
      <w:pPr>
        <w:spacing w:after="58"/>
      </w:pPr>
      <w:r>
        <w:rPr>
          <w:b w:val="0"/>
          <w:i w:val="0"/>
        </w:rPr>
        <w:t>Критерии диагноза:</w:t>
      </w:r>
    </w:p>
    <w:p>
      <w:pPr>
        <w:spacing w:after="58"/>
      </w:pPr>
      <w:r>
        <w:rPr>
          <w:b w:val="0"/>
          <w:i w:val="0"/>
        </w:rPr>
        <w:t>* клинические данные (острое начало, фебрильная лихорадка, боль при глотании, слабость);</w:t>
      </w:r>
    </w:p>
    <w:p>
      <w:pPr>
        <w:spacing w:after="58"/>
      </w:pPr>
      <w:r>
        <w:rPr>
          <w:b w:val="0"/>
          <w:i w:val="0"/>
        </w:rPr>
        <w:t>* данные передней фарингоскопии (небные дужки гиперемированы, на нёбных миндалинах определяются множественные беловато-желтоватые, нечетко отграниченные, величиной с «просяное зерно» точки);</w:t>
      </w:r>
    </w:p>
    <w:p>
      <w:pPr>
        <w:spacing w:after="58"/>
      </w:pPr>
      <w:r>
        <w:rPr>
          <w:b w:val="0"/>
          <w:i w:val="0"/>
        </w:rPr>
        <w:t>* явления регионарного лимфаденита (увеличение, уплотнение, болезненность подчелюстных, передне- и заднешейных лимфатических узлов);</w:t>
      </w:r>
    </w:p>
    <w:p>
      <w:pPr>
        <w:spacing w:after="58"/>
      </w:pPr>
      <w:r>
        <w:rPr>
          <w:b w:val="0"/>
          <w:i w:val="0"/>
        </w:rPr>
        <w:t>* данные экспресс-диагностики с помощью тестов II поколения – положительный результат.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Клинические рекомендации Минздрава России. Острый тонзиллит и фарингит (Острый тонзиллофарингит), 2024 г.</w:t>
        </w:r>
      </w:hyperlink>
    </w:p>
    <w:p>
      <w:pPr>
        <w:spacing w:after="58"/>
      </w:pPr>
      <w:hyperlink r:id="rId4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3">
        <w:r>
          <w:rPr>
            <w:color w:val="173C49"/>
            <w:u w:val="single"/>
          </w:rPr>
          <w:t xml:space="preserve">(2)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В данной клинической ситуации в качестве системной терапии рекомендовано применение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иммуномодуляторов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системных антибактериальных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системных антигистаминных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системных глюкокортикостероидов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системных антибактериальных препаратов</w:t>
      </w:r>
    </w:p>
    <w:p>
      <w:pPr>
        <w:spacing w:after="58"/>
      </w:pPr>
      <w:r>
        <w:rPr>
          <w:b w:val="0"/>
          <w:i w:val="0"/>
        </w:rPr>
        <w:t>В настоящее время в качестве практически единственного показания к системной противомикробной терапии у иммунокомпетентных лиц рассматривается стрептококковый генез воспаления (за исключением крайне редких случаев дифтерии, гонококкового тонзиллита, язвенно-некротической ангины Симановского – Плаут – Венсана). В связи с этим крайне важна этиологическая расшифровка диагноза, о чем было сказано выше.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Клинические рекомендации Минздрава России. Острый тонзиллит и фарингит (Острый тонзиллофарингит), 2024 г.</w:t>
        </w:r>
      </w:hyperlink>
    </w:p>
    <w:p>
      <w:pPr>
        <w:spacing w:after="58"/>
      </w:pPr>
      <w:hyperlink r:id="rId4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 xml:space="preserve">Данной пациентке показано назначение </w:t>
      </w:r>
      <w:r>
        <w:rPr>
          <w:b w:val="0"/>
          <w:i w:val="0"/>
        </w:rPr>
        <w:t>_____________</w:t>
      </w:r>
      <w:r>
        <w:rPr>
          <w:b w:val="0"/>
          <w:i w:val="0"/>
        </w:rPr>
        <w:t xml:space="preserve"> г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раз(-а) в сутки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амоксиклава 0,875+0,125; 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кларитромицина 0,5; 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офлоксацина 0,5; 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цефиксима 0,4; 1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цефиксима 0,4; 1</w:t>
      </w:r>
    </w:p>
    <w:p>
      <w:pPr>
        <w:spacing w:after="58"/>
      </w:pPr>
      <w:r>
        <w:rPr>
          <w:b w:val="0"/>
          <w:i w:val="0"/>
        </w:rPr>
        <w:t>Рекомендуется у пациентов с доказанной аллергией на пенициллины назначение пероральных цефалоспоринов III поколения.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Клинические рекомендации Минздрава России. Острый тонзиллит и фарингит (Острый тонзиллофарингит), 2024 г.</w:t>
        </w:r>
      </w:hyperlink>
    </w:p>
    <w:p>
      <w:pPr>
        <w:spacing w:after="58"/>
      </w:pPr>
      <w:hyperlink r:id="rId4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 xml:space="preserve">В данной клинической ситуации рекомендуется пересмотреть диагноз при отсутствии положительной динамики (купирование лихорадки, уменьшение болевого синдрома) в течение </w:t>
      </w:r>
      <w:r>
        <w:rPr>
          <w:b w:val="0"/>
          <w:i w:val="0"/>
        </w:rPr>
        <w:t>__________</w:t>
      </w:r>
      <w:r>
        <w:rPr>
          <w:b w:val="0"/>
          <w:i w:val="0"/>
        </w:rPr>
        <w:t xml:space="preserve"> от момента начала антибактериальной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5-7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9-10 суток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48-72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3-5 суток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3 - 48-72 часов</w:t>
      </w:r>
    </w:p>
    <w:p>
      <w:pPr>
        <w:spacing w:after="58"/>
      </w:pPr>
      <w:r>
        <w:rPr>
          <w:b w:val="0"/>
          <w:i w:val="0"/>
        </w:rPr>
        <w:t>При отсутствии положительной динамики (купирование лихорадки, уменьшение болевого синдрома) в течение 48-72 часов от момента начала антибактериальной терапии рекомендуется пересмотреть диагноз (вероятное течение ОРВИ, инфекционного мононуклеоза), а при уверенности в стрептококковом генезе – смена антибактериального препарата.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Клинические рекомендации Минздрава России. Острый тонзиллит и фарингит (Острый тонзиллофарингит), 2024 г.</w:t>
        </w:r>
      </w:hyperlink>
    </w:p>
    <w:p>
      <w:pPr>
        <w:spacing w:after="58"/>
      </w:pPr>
      <w:hyperlink r:id="rId4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данной клинической ситуации рекомендуемая длительность терапии, необходимая для эрадикации БГСА, составляет (в днях)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4 - 10</w:t>
      </w:r>
    </w:p>
    <w:p>
      <w:pPr>
        <w:spacing w:after="58"/>
      </w:pPr>
      <w:r>
        <w:rPr>
          <w:b w:val="0"/>
          <w:i w:val="0"/>
        </w:rPr>
        <w:t>Рекомендуемая длительность терапии, необходимая для эрадикации БГСА, составляет 10 дней за исключением азитромицина (5 дней).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Клинические рекомендации Минздрава России. Острый тонзиллит и фарингит (Острый тонзиллофарингит), 2024 г.</w:t>
        </w:r>
      </w:hyperlink>
    </w:p>
    <w:p>
      <w:pPr>
        <w:spacing w:after="58"/>
      </w:pPr>
      <w:hyperlink r:id="rId4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данной клинической ситуации в качестве местной терапии рекомендовано применение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местных антисептиков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гипертонических растворов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местных противогрибковых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местных антибактериальных препаратов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местных антисептиков</w:t>
      </w:r>
    </w:p>
    <w:p>
      <w:pPr>
        <w:spacing w:after="58"/>
      </w:pPr>
      <w:r>
        <w:rPr>
          <w:b w:val="0"/>
          <w:i w:val="0"/>
        </w:rPr>
        <w:t>Целью местной терапии является быстрое уменьшение выраженности болевого синдрома и других воспалительных явлений, а также профилактика вторичного инфицирования поврежденной слизистой оболочки. Местная терапия не может заменить системную антибактериальную терапию при остром стрептококковом тонзиллите, т.к. не влияет на вероятность развития «поздних» аутоиммунных осложнений.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Клинические рекомендации Минздрава России. Острый тонзиллит и фарингит (Острый тонзиллофарингит), 2024 г.</w:t>
        </w:r>
      </w:hyperlink>
    </w:p>
    <w:p>
      <w:pPr>
        <w:spacing w:after="58"/>
      </w:pPr>
      <w:hyperlink r:id="rId4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8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 xml:space="preserve">У данной пациентки наблюдают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степень тяжести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легкую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тяжелую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крайне тяжелую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среднюю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среднюю</w:t>
      </w:r>
    </w:p>
    <w:p>
      <w:pPr>
        <w:spacing w:after="58"/>
      </w:pPr>
      <w:r>
        <w:rPr>
          <w:b w:val="0"/>
          <w:i w:val="0"/>
        </w:rPr>
        <w:t>Согласно условию задачи: температура тела 38,5℃, выраженные симптомы тонзиллита (боль в горле), Воспалительные изменения с лакунарными налетами, продолжительностью 4 дней, увеличение миндалин 2 степени.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Клинические рекомендации Минздрава России. Острый тонзиллит и фарингит (Острый тонзиллофарингит), 2024 г.</w:t>
        </w:r>
      </w:hyperlink>
    </w:p>
    <w:p>
      <w:pPr>
        <w:spacing w:after="58"/>
      </w:pPr>
      <w:hyperlink r:id="rId4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 xml:space="preserve">Консервативное лечение данной пациентки заключается в приеме </w:t>
      </w:r>
      <w:r>
        <w:rPr>
          <w:b w:val="0"/>
          <w:i w:val="0"/>
        </w:rPr>
        <w:t>____________</w:t>
      </w:r>
      <w:r>
        <w:rPr>
          <w:b w:val="0"/>
          <w:i w:val="0"/>
        </w:rPr>
        <w:t xml:space="preserve"> перорально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иммуномодуляторов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противовирусных средств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местных антисептиков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системных антибактериальных препаратов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системных антибактериальных препаратов</w:t>
      </w:r>
    </w:p>
    <w:p>
      <w:pPr>
        <w:spacing w:after="58"/>
      </w:pPr>
      <w:r>
        <w:rPr>
          <w:b w:val="0"/>
          <w:i w:val="0"/>
        </w:rPr>
        <w:t>Рекомендуется проведение системной антибактериальной терапии при стрептококковом генезе воспаления. Комментарии: в настоящее время в качестве практически единственного показания к системной противомикробной терапии у иммунокомпетентных лиц рассматривается стрептококковый генез воспаления (за исключением крайне редких случаев дифтерии, гонококкового тонзиллита, язвенно-некротической ангины Симановского – Плаут – Венсана).</w:t>
      </w:r>
    </w:p>
    <w:p>
      <w:pPr>
        <w:spacing w:after="58"/>
      </w:pPr>
      <w:r>
        <w:rPr>
          <w:b w:val="0"/>
          <w:i w:val="0"/>
        </w:rPr>
        <w:t>Целями системной антибактериальной терапии при остром стрептококковом тонзиллофарингите являются:</w:t>
      </w:r>
    </w:p>
    <w:p>
      <w:pPr>
        <w:spacing w:after="58"/>
      </w:pPr>
      <w:r>
        <w:rPr>
          <w:b w:val="0"/>
          <w:i w:val="0"/>
        </w:rPr>
        <w:t>* эрадикация возбудителя (БГСА);</w:t>
      </w:r>
    </w:p>
    <w:p>
      <w:pPr>
        <w:spacing w:after="58"/>
      </w:pPr>
      <w:r>
        <w:rPr>
          <w:b w:val="0"/>
          <w:i w:val="0"/>
        </w:rPr>
        <w:t>* профилактика осложнений («ранних» гнойных и «поздних» аутоиммунных);</w:t>
      </w:r>
    </w:p>
    <w:p>
      <w:pPr>
        <w:spacing w:after="58"/>
      </w:pPr>
      <w:r>
        <w:rPr>
          <w:b w:val="0"/>
          <w:i w:val="0"/>
        </w:rPr>
        <w:t>* ограничение очага инфекции (снижение контагиозности);</w:t>
      </w:r>
    </w:p>
    <w:p>
      <w:pPr>
        <w:spacing w:after="58"/>
      </w:pPr>
      <w:r>
        <w:rPr>
          <w:b w:val="0"/>
          <w:i w:val="0"/>
        </w:rPr>
        <w:t>* клиническое выздоровление.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Клинические рекомендации Минздрава России. Острый тонзиллит и фарингит (Острый тонзиллофарингит), 2024 г.</w:t>
        </w:r>
      </w:hyperlink>
    </w:p>
    <w:p>
      <w:pPr>
        <w:spacing w:after="58"/>
      </w:pPr>
      <w:hyperlink r:id="rId4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9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Препаратами выбора для стартового лечения острого тонзиллофарингита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цефалоспорины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макролиды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аминогликозиды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пенициллины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пенициллины</w:t>
      </w:r>
    </w:p>
    <w:p>
      <w:pPr>
        <w:spacing w:after="58"/>
      </w:pPr>
      <w:r>
        <w:rPr>
          <w:b w:val="0"/>
          <w:i w:val="0"/>
        </w:rPr>
        <w:t>В связи с тем, что 100% штаммов бета-гемолитического стрептококка группы А _in vitro_ чувствительны к природному пенициллину и, соответственно, всем бета-лактамным препаратам последующих генераций, рекомендуется использовать в качестве стартового препарат для лечения острого стрептококкового тонзиллофарингита пенициллин (феноксиметилпенициллин внутрь), альтернативным препаратом с меньшей кратностью приема является амоксициллин.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Клинические рекомендации Минздрава России. Острый тонзиллит и фарингит (Острый тонзиллофарингит), 2024 г.</w:t>
        </w:r>
      </w:hyperlink>
    </w:p>
    <w:p>
      <w:pPr>
        <w:spacing w:after="58"/>
      </w:pPr>
      <w:hyperlink r:id="rId5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методам профилактики острого тонзиллофарингита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прием витаминов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ограничение контактов и изоляция больных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закаливание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спортивно-массовые мероприятия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ограничение контактов и изоляция больных</w:t>
      </w:r>
    </w:p>
    <w:p>
      <w:pPr>
        <w:spacing w:after="58"/>
      </w:pPr>
      <w:r>
        <w:rPr>
          <w:b w:val="0"/>
          <w:i w:val="0"/>
        </w:rPr>
        <w:t>Рекомендуется ограничение контактов больных острым тонзиллофарингитом для профилактики воздушно-капельного пути распространения инфекции. Рекомендуется изоляция от организованных коллективов больных острым стрептококковым тонзиллофарингитом во избежание вспышек стрептококковой инфекции и скарлатины (при заболевании, обусловленном токсигенными штаммами БГСА).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Клинические рекомендации Минздрава России. Острый тонзиллит и фарингит (Острый тонзиллофарингит), 2024 г.</w:t>
        </w:r>
      </w:hyperlink>
    </w:p>
    <w:p>
      <w:pPr>
        <w:spacing w:after="58"/>
      </w:pPr>
      <w:hyperlink r:id="rId5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52">
        <w:r>
          <w:rPr>
            <w:color w:val="173C49"/>
            <w:u w:val="single"/>
          </w:rPr>
          <w:t xml:space="preserve">(2)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Оториноларингология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890_1/" TargetMode="External"/><Relationship Id="rId22" Type="http://schemas.openxmlformats.org/officeDocument/2006/relationships/hyperlink" Target="https://library.mededtech.ru/rest/documents/890_1/#list_item_j91t3f" TargetMode="External"/><Relationship Id="rId23" Type="http://schemas.openxmlformats.org/officeDocument/2006/relationships/hyperlink" Target="https://library.mededtech.ru/rest/documents/890_1/#list_item_8976l5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890_1/#list_item_l2a13h" TargetMode="External"/><Relationship Id="rId26" Type="http://schemas.openxmlformats.org/officeDocument/2006/relationships/image" Target="media/image7.png"/><Relationship Id="rId27" Type="http://schemas.openxmlformats.org/officeDocument/2006/relationships/hyperlink" Target="https://library.mededtech.ru/rest/documents/890_1/#paragraph_fontvd" TargetMode="External"/><Relationship Id="rId28" Type="http://schemas.openxmlformats.org/officeDocument/2006/relationships/image" Target="media/image8.png"/><Relationship Id="rId29" Type="http://schemas.openxmlformats.org/officeDocument/2006/relationships/hyperlink" Target="https://library.mededtech.ru/rest/documents/890_1/#paragraph_dghp9t" TargetMode="External"/><Relationship Id="rId30" Type="http://schemas.openxmlformats.org/officeDocument/2006/relationships/hyperlink" Target="https://library.mededtech.ru/rest/documents/890_1/#paragraph_1l7voc" TargetMode="External"/><Relationship Id="rId31" Type="http://schemas.openxmlformats.org/officeDocument/2006/relationships/hyperlink" Target="https://library.mededtech.ru/rest/documents/890_1/#paragraph_h0ou0k" TargetMode="External"/><Relationship Id="rId32" Type="http://schemas.openxmlformats.org/officeDocument/2006/relationships/image" Target="media/image9.png"/><Relationship Id="rId33" Type="http://schemas.openxmlformats.org/officeDocument/2006/relationships/hyperlink" Target="https://library.mededtech.ru/rest/documents/890_1/#list_item_2oc1nb" TargetMode="External"/><Relationship Id="rId34" Type="http://schemas.openxmlformats.org/officeDocument/2006/relationships/hyperlink" Target="https://library.mededtech.ru/rest/documents/890_1/#list_item_5e42if" TargetMode="External"/><Relationship Id="rId35" Type="http://schemas.openxmlformats.org/officeDocument/2006/relationships/hyperlink" Target="https://library.mededtech.ru/rest/documents/890_1/#paragraph_fel5h3" TargetMode="External"/><Relationship Id="rId36" Type="http://schemas.openxmlformats.org/officeDocument/2006/relationships/hyperlink" Target="https://library.mededtech.ru/rest/documents/890_1/#paragraph_asruc7" TargetMode="External"/><Relationship Id="rId37" Type="http://schemas.openxmlformats.org/officeDocument/2006/relationships/hyperlink" Target="https://library.mededtech.ru/rest/documents/890_1/#list_item_4gosg3" TargetMode="External"/><Relationship Id="rId38" Type="http://schemas.openxmlformats.org/officeDocument/2006/relationships/hyperlink" Target="https://library.mededtech.ru/rest/documents/890_1/#paragraph_108nuh" TargetMode="External"/><Relationship Id="rId39" Type="http://schemas.openxmlformats.org/officeDocument/2006/relationships/hyperlink" Target="https://library.mededtech.ru/rest/documents/KP306_24/" TargetMode="External"/><Relationship Id="rId40" Type="http://schemas.openxmlformats.org/officeDocument/2006/relationships/hyperlink" Target="https://library.mededtech.ru/rest/documents/KP306_24/#paragraph_5ug3uo" TargetMode="External"/><Relationship Id="rId41" Type="http://schemas.openxmlformats.org/officeDocument/2006/relationships/hyperlink" Target="https://library.mededtech.ru/rest/documents/KP306_24/#paragraph_rqqu8p" TargetMode="External"/><Relationship Id="rId42" Type="http://schemas.openxmlformats.org/officeDocument/2006/relationships/hyperlink" Target="https://library.mededtech.ru/rest/documents/KP306_24/#paragraph_e5pp22" TargetMode="External"/><Relationship Id="rId43" Type="http://schemas.openxmlformats.org/officeDocument/2006/relationships/hyperlink" Target="https://library.mededtech.ru/rest/documents/KP306_24/#paragraph_085m77" TargetMode="External"/><Relationship Id="rId44" Type="http://schemas.openxmlformats.org/officeDocument/2006/relationships/hyperlink" Target="https://library.mededtech.ru/rest/documents/KP306_24/#list_item_i3shdn" TargetMode="External"/><Relationship Id="rId45" Type="http://schemas.openxmlformats.org/officeDocument/2006/relationships/hyperlink" Target="https://library.mededtech.ru/rest/documents/KP306_24/#paragraph_3jg24c" TargetMode="External"/><Relationship Id="rId46" Type="http://schemas.openxmlformats.org/officeDocument/2006/relationships/hyperlink" Target="https://library.mededtech.ru/rest/documents/KP306_24/#list_item_osu5ht" TargetMode="External"/><Relationship Id="rId47" Type="http://schemas.openxmlformats.org/officeDocument/2006/relationships/hyperlink" Target="https://library.mededtech.ru/rest/documents/KP306_24/#paragraph_6g16m0" TargetMode="External"/><Relationship Id="rId48" Type="http://schemas.openxmlformats.org/officeDocument/2006/relationships/hyperlink" Target="https://library.mededtech.ru/rest/documents/KP306_24/#list_item_7rtifa" TargetMode="External"/><Relationship Id="rId49" Type="http://schemas.openxmlformats.org/officeDocument/2006/relationships/hyperlink" Target="https://library.mededtech.ru/rest/documents/KP306_24/#paragraph_tial1v" TargetMode="External"/><Relationship Id="rId50" Type="http://schemas.openxmlformats.org/officeDocument/2006/relationships/hyperlink" Target="https://library.mededtech.ru/rest/documents/KP306_24/#paragraph_np64s6" TargetMode="External"/><Relationship Id="rId51" Type="http://schemas.openxmlformats.org/officeDocument/2006/relationships/hyperlink" Target="https://library.mededtech.ru/rest/documents/KP306_24/#list_item_u0re79" TargetMode="External"/><Relationship Id="rId52" Type="http://schemas.openxmlformats.org/officeDocument/2006/relationships/hyperlink" Target="https://library.mededtech.ru/rest/documents/KP306_24/#list_item_mjhqf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